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50E37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0E37">
        <w:rPr>
          <w:rFonts w:ascii="Times New Roman" w:hAnsi="Times New Roman"/>
          <w:b/>
          <w:bCs/>
          <w:sz w:val="28"/>
          <w:szCs w:val="28"/>
        </w:rPr>
        <w:t>УКРАЇНА</w:t>
      </w:r>
      <w:r w:rsidRPr="00850E37">
        <w:rPr>
          <w:rFonts w:ascii="Times New Roman" w:hAnsi="Times New Roman"/>
          <w:sz w:val="28"/>
          <w:szCs w:val="28"/>
        </w:rPr>
        <w:t> </w:t>
      </w:r>
    </w:p>
    <w:p w:rsidR="001A4C7A" w:rsidRPr="00850E37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50E37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50E37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50E37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50E37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50E37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50E37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0E37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50E37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50E37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50E37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50E37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8676C" w:rsidRPr="00FC2DAD" w:rsidRDefault="00A8676C" w:rsidP="001A4C7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8676C" w:rsidRPr="00850E37" w:rsidRDefault="00A8676C" w:rsidP="00A867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  <w:proofErr w:type="gramStart"/>
      <w:r w:rsidRPr="00850E37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850E37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850E3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r w:rsidRPr="00850E37">
        <w:rPr>
          <w:rFonts w:ascii="Times New Roman" w:eastAsiaTheme="minorEastAsia" w:hAnsi="Times New Roman"/>
          <w:b/>
          <w:sz w:val="28"/>
          <w:szCs w:val="28"/>
        </w:rPr>
        <w:t>52</w:t>
      </w:r>
      <w:r w:rsidRPr="00850E37">
        <w:rPr>
          <w:rFonts w:ascii="Times New Roman" w:eastAsiaTheme="minorEastAsia" w:hAnsi="Times New Roman"/>
          <w:b/>
          <w:sz w:val="28"/>
          <w:szCs w:val="28"/>
          <w:lang w:val="uk-UA"/>
        </w:rPr>
        <w:t>-8-8/4</w:t>
      </w:r>
      <w:r w:rsidRPr="00850E37">
        <w:rPr>
          <w:rFonts w:ascii="Times New Roman" w:eastAsiaTheme="minorEastAsia" w:hAnsi="Times New Roman"/>
          <w:b/>
          <w:sz w:val="28"/>
          <w:szCs w:val="28"/>
        </w:rPr>
        <w:t>93</w:t>
      </w:r>
    </w:p>
    <w:p w:rsidR="00A8676C" w:rsidRPr="00850E37" w:rsidRDefault="00A8676C" w:rsidP="00FC2D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850E37">
        <w:rPr>
          <w:rFonts w:ascii="Times New Roman" w:eastAsiaTheme="minorEastAsia" w:hAnsi="Times New Roman"/>
          <w:b/>
          <w:sz w:val="28"/>
          <w:szCs w:val="28"/>
          <w:lang w:val="uk-UA"/>
        </w:rPr>
        <w:t>8 квітня</w:t>
      </w:r>
      <w:r w:rsidRPr="00850E37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 </w:t>
      </w:r>
      <w:r w:rsidRPr="00850E37">
        <w:rPr>
          <w:rFonts w:ascii="Times New Roman" w:eastAsiaTheme="minorEastAsia" w:hAnsi="Times New Roman"/>
          <w:b/>
          <w:sz w:val="28"/>
          <w:szCs w:val="28"/>
          <w:lang w:val="uk-UA"/>
        </w:rPr>
        <w:t>8</w:t>
      </w:r>
      <w:r w:rsidRPr="00850E37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proofErr w:type="spellStart"/>
      <w:r w:rsidRPr="00850E37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850E37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850E37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850E37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FC2DAD" w:rsidRDefault="00A8676C" w:rsidP="00FC2DAD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FC2DAD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1A4C7A" w:rsidRPr="00FC2DAD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1A4C7A" w:rsidRPr="00FC2DAD" w:rsidRDefault="001A4C7A" w:rsidP="00FC2D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1A4C7A" w:rsidRPr="00FC2DAD" w:rsidRDefault="001A4C7A" w:rsidP="00FC2D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/>
          <w:bCs/>
          <w:sz w:val="27"/>
          <w:szCs w:val="27"/>
          <w:lang w:val="uk-UA"/>
        </w:rPr>
        <w:t>встановлення меж земельної ділянки в</w:t>
      </w:r>
    </w:p>
    <w:p w:rsidR="00AF3833" w:rsidRPr="00FC2DAD" w:rsidRDefault="001A4C7A" w:rsidP="00FC2D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/>
          <w:bCs/>
          <w:sz w:val="27"/>
          <w:szCs w:val="27"/>
          <w:lang w:val="uk-UA"/>
        </w:rPr>
        <w:t>натурі (на місцевості)</w:t>
      </w:r>
      <w:r w:rsidR="00AF3833" w:rsidRPr="00FC2DAD">
        <w:rPr>
          <w:rFonts w:ascii="Times New Roman" w:hAnsi="Times New Roman"/>
          <w:b/>
          <w:bCs/>
          <w:sz w:val="27"/>
          <w:szCs w:val="27"/>
          <w:lang w:val="uk-UA"/>
        </w:rPr>
        <w:t xml:space="preserve"> які перебувають </w:t>
      </w:r>
    </w:p>
    <w:p w:rsidR="001A4C7A" w:rsidRPr="00FC2DAD" w:rsidRDefault="00AF3833" w:rsidP="00FC2DA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/>
          <w:bCs/>
          <w:sz w:val="27"/>
          <w:szCs w:val="27"/>
          <w:lang w:val="uk-UA"/>
        </w:rPr>
        <w:t xml:space="preserve">в користуванні ФГ </w:t>
      </w:r>
      <w:r w:rsidR="001F4F9B" w:rsidRPr="00FC2DAD">
        <w:rPr>
          <w:rFonts w:ascii="Times New Roman" w:hAnsi="Times New Roman"/>
          <w:b/>
          <w:bCs/>
          <w:sz w:val="27"/>
          <w:szCs w:val="27"/>
          <w:lang w:val="uk-UA"/>
        </w:rPr>
        <w:t>«Дружба-Л</w:t>
      </w:r>
      <w:r w:rsidR="007E68C0" w:rsidRPr="00FC2DAD">
        <w:rPr>
          <w:rFonts w:ascii="Times New Roman" w:hAnsi="Times New Roman"/>
          <w:b/>
          <w:bCs/>
          <w:sz w:val="27"/>
          <w:szCs w:val="27"/>
          <w:lang w:val="uk-UA"/>
        </w:rPr>
        <w:t>»</w:t>
      </w:r>
    </w:p>
    <w:p w:rsidR="00A8676C" w:rsidRPr="00850E37" w:rsidRDefault="00A8676C" w:rsidP="00FC2DA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A4C7A" w:rsidRPr="00FC2DAD" w:rsidRDefault="001A4C7A" w:rsidP="00FC2DA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       </w:t>
      </w:r>
      <w:r w:rsidR="00AF3833" w:rsidRPr="00FC2DAD">
        <w:rPr>
          <w:rFonts w:ascii="Times New Roman" w:hAnsi="Times New Roman"/>
          <w:bCs/>
          <w:sz w:val="27"/>
          <w:szCs w:val="27"/>
          <w:lang w:val="uk-UA"/>
        </w:rPr>
        <w:t>Відповідно до п.34 ст.26 Закону України «Про місцеве самоврядування в Україні» р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озглянувши заяву </w:t>
      </w:r>
      <w:r w:rsidRPr="00FC2DAD">
        <w:rPr>
          <w:rFonts w:ascii="Times New Roman" w:hAnsi="Times New Roman"/>
          <w:sz w:val="27"/>
          <w:szCs w:val="27"/>
          <w:lang w:val="uk-UA"/>
        </w:rPr>
        <w:t>про надання дозволу на розроблення техніч</w:t>
      </w:r>
      <w:r w:rsidR="00AF3833" w:rsidRPr="00FC2DAD">
        <w:rPr>
          <w:rFonts w:ascii="Times New Roman" w:hAnsi="Times New Roman"/>
          <w:sz w:val="27"/>
          <w:szCs w:val="27"/>
          <w:lang w:val="uk-UA"/>
        </w:rPr>
        <w:t>ної документації із землеустрою</w:t>
      </w:r>
      <w:r w:rsidRPr="00FC2DAD">
        <w:rPr>
          <w:rFonts w:ascii="Times New Roman" w:hAnsi="Times New Roman"/>
          <w:sz w:val="27"/>
          <w:szCs w:val="27"/>
          <w:lang w:val="uk-UA"/>
        </w:rPr>
        <w:t xml:space="preserve"> що</w:t>
      </w:r>
      <w:r w:rsidR="00AF3833" w:rsidRPr="00FC2DA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FC2DAD">
        <w:rPr>
          <w:rFonts w:ascii="Times New Roman" w:hAnsi="Times New Roman"/>
          <w:sz w:val="27"/>
          <w:szCs w:val="27"/>
          <w:lang w:val="uk-UA"/>
        </w:rPr>
        <w:t>до встановлення меж земельної ділянки в натурі (на місцевості)</w:t>
      </w:r>
      <w:r w:rsidR="00AF3833" w:rsidRPr="00FC2DAD">
        <w:rPr>
          <w:rFonts w:ascii="Times New Roman" w:hAnsi="Times New Roman"/>
          <w:sz w:val="27"/>
          <w:szCs w:val="27"/>
          <w:lang w:val="uk-UA"/>
        </w:rPr>
        <w:t xml:space="preserve"> які перебувають користуванні </w:t>
      </w:r>
      <w:r w:rsidR="001F4F9B" w:rsidRPr="00FC2DAD">
        <w:rPr>
          <w:rFonts w:ascii="Times New Roman" w:hAnsi="Times New Roman"/>
          <w:sz w:val="27"/>
          <w:szCs w:val="27"/>
          <w:lang w:val="uk-UA"/>
        </w:rPr>
        <w:t>ФГ «Дружба-Л</w:t>
      </w:r>
      <w:r w:rsidR="007E68C0" w:rsidRPr="00FC2DAD">
        <w:rPr>
          <w:rFonts w:ascii="Times New Roman" w:hAnsi="Times New Roman"/>
          <w:sz w:val="27"/>
          <w:szCs w:val="27"/>
          <w:lang w:val="uk-UA"/>
        </w:rPr>
        <w:t>»</w:t>
      </w:r>
      <w:r w:rsidRPr="00FC2DAD">
        <w:rPr>
          <w:rFonts w:ascii="Times New Roman" w:hAnsi="Times New Roman"/>
          <w:sz w:val="27"/>
          <w:szCs w:val="27"/>
          <w:lang w:val="uk-UA"/>
        </w:rPr>
        <w:t>,</w:t>
      </w:r>
      <w:r w:rsidR="0087494E" w:rsidRPr="00FC2DAD">
        <w:rPr>
          <w:rFonts w:ascii="Times New Roman" w:hAnsi="Times New Roman"/>
          <w:sz w:val="27"/>
          <w:szCs w:val="27"/>
          <w:lang w:val="uk-UA"/>
        </w:rPr>
        <w:t xml:space="preserve"> керуючись </w:t>
      </w:r>
      <w:r w:rsidR="005763B9" w:rsidRPr="00FC2DAD">
        <w:rPr>
          <w:rFonts w:ascii="Times New Roman" w:hAnsi="Times New Roman"/>
          <w:sz w:val="27"/>
          <w:szCs w:val="27"/>
          <w:lang w:val="uk-UA"/>
        </w:rPr>
        <w:t>ст. 37/1,</w:t>
      </w:r>
      <w:r w:rsidR="002A3FEC" w:rsidRPr="00FC2DAD">
        <w:rPr>
          <w:rFonts w:ascii="Times New Roman" w:hAnsi="Times New Roman"/>
          <w:sz w:val="27"/>
          <w:szCs w:val="27"/>
          <w:lang w:val="uk-UA"/>
        </w:rPr>
        <w:t xml:space="preserve">ст.12, ст.93, ст. 122, ст.123, ст.124,  ст. 125, ст.134 </w:t>
      </w:r>
      <w:r w:rsidR="0087494E" w:rsidRPr="00FC2DAD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</w:t>
      </w:r>
      <w:r w:rsidR="005763B9" w:rsidRPr="00FC2DAD">
        <w:rPr>
          <w:rFonts w:ascii="Times New Roman" w:hAnsi="Times New Roman"/>
          <w:bCs/>
          <w:sz w:val="27"/>
          <w:szCs w:val="27"/>
          <w:lang w:val="uk-UA"/>
        </w:rPr>
        <w:t xml:space="preserve"> Пункту 21 розділу Х Перехідних положень Земельного Кодексу Укр</w:t>
      </w:r>
      <w:r w:rsidR="00A8676C" w:rsidRPr="00FC2DAD">
        <w:rPr>
          <w:rFonts w:ascii="Times New Roman" w:hAnsi="Times New Roman"/>
          <w:bCs/>
          <w:sz w:val="27"/>
          <w:szCs w:val="27"/>
          <w:lang w:val="uk-UA"/>
        </w:rPr>
        <w:t>а</w:t>
      </w:r>
      <w:r w:rsidR="005763B9" w:rsidRPr="00FC2DAD">
        <w:rPr>
          <w:rFonts w:ascii="Times New Roman" w:hAnsi="Times New Roman"/>
          <w:bCs/>
          <w:sz w:val="27"/>
          <w:szCs w:val="27"/>
          <w:lang w:val="uk-UA"/>
        </w:rPr>
        <w:t>їни,</w:t>
      </w:r>
      <w:r w:rsidR="00AF3833" w:rsidRPr="00FC2DA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2A3FEC" w:rsidRPr="00FC2DAD">
        <w:rPr>
          <w:rFonts w:ascii="Times New Roman" w:hAnsi="Times New Roman"/>
          <w:bCs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сесія міської ради </w:t>
      </w:r>
    </w:p>
    <w:p w:rsidR="001A4C7A" w:rsidRPr="00FC2DAD" w:rsidRDefault="001A4C7A" w:rsidP="00A8676C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>в и р і ш и л а:</w:t>
      </w:r>
    </w:p>
    <w:p w:rsidR="00AF3833" w:rsidRPr="00FC2DAD" w:rsidRDefault="001A4C7A" w:rsidP="00A867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1. </w:t>
      </w:r>
      <w:r w:rsidR="002A3FEC" w:rsidRPr="00FC2DAD">
        <w:rPr>
          <w:rFonts w:ascii="Times New Roman" w:hAnsi="Times New Roman"/>
          <w:bCs/>
          <w:sz w:val="27"/>
          <w:szCs w:val="27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невитребуваних земельних часток (паїв) </w:t>
      </w:r>
      <w:r w:rsidR="002A3FEC" w:rsidRPr="00FC2DAD">
        <w:rPr>
          <w:rFonts w:ascii="Times New Roman" w:hAnsi="Times New Roman"/>
          <w:sz w:val="27"/>
          <w:szCs w:val="27"/>
          <w:lang w:val="uk-UA"/>
        </w:rPr>
        <w:t>із земель колишнього КСП «</w:t>
      </w:r>
      <w:r w:rsidR="001F4F9B" w:rsidRPr="00FC2DAD">
        <w:rPr>
          <w:rFonts w:ascii="Times New Roman" w:hAnsi="Times New Roman"/>
          <w:sz w:val="27"/>
          <w:szCs w:val="27"/>
          <w:lang w:val="uk-UA"/>
        </w:rPr>
        <w:t>Дружба</w:t>
      </w:r>
      <w:r w:rsidR="002A3FEC" w:rsidRPr="00FC2DAD">
        <w:rPr>
          <w:rFonts w:ascii="Times New Roman" w:hAnsi="Times New Roman"/>
          <w:sz w:val="27"/>
          <w:szCs w:val="27"/>
          <w:lang w:val="uk-UA"/>
        </w:rPr>
        <w:t>» с.</w:t>
      </w:r>
      <w:r w:rsidR="001F4F9B" w:rsidRPr="00FC2DAD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="001F4F9B" w:rsidRPr="00FC2DAD">
        <w:rPr>
          <w:rFonts w:ascii="Times New Roman" w:hAnsi="Times New Roman"/>
          <w:sz w:val="27"/>
          <w:szCs w:val="27"/>
          <w:lang w:val="uk-UA"/>
        </w:rPr>
        <w:t>Гопчиця</w:t>
      </w:r>
      <w:proofErr w:type="spellEnd"/>
      <w:r w:rsidR="002A3FEC" w:rsidRPr="00FC2DAD">
        <w:rPr>
          <w:rFonts w:ascii="Times New Roman" w:hAnsi="Times New Roman"/>
          <w:sz w:val="27"/>
          <w:szCs w:val="27"/>
          <w:lang w:val="uk-UA"/>
        </w:rPr>
        <w:t>:</w:t>
      </w:r>
    </w:p>
    <w:tbl>
      <w:tblPr>
        <w:tblStyle w:val="aa"/>
        <w:tblW w:w="8472" w:type="dxa"/>
        <w:tblLook w:val="04A0" w:firstRow="1" w:lastRow="0" w:firstColumn="1" w:lastColumn="0" w:noHBand="0" w:noVBand="1"/>
      </w:tblPr>
      <w:tblGrid>
        <w:gridCol w:w="1472"/>
        <w:gridCol w:w="3853"/>
        <w:gridCol w:w="1409"/>
        <w:gridCol w:w="46"/>
        <w:gridCol w:w="1692"/>
      </w:tblGrid>
      <w:tr w:rsidR="00C43A1B" w:rsidRPr="00FC2DAD" w:rsidTr="00850E37">
        <w:tc>
          <w:tcPr>
            <w:tcW w:w="1472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№ п/п</w:t>
            </w:r>
          </w:p>
        </w:tc>
        <w:tc>
          <w:tcPr>
            <w:tcW w:w="3853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Прізвище, ім’я, по батькові </w:t>
            </w:r>
          </w:p>
        </w:tc>
        <w:tc>
          <w:tcPr>
            <w:tcW w:w="1409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№ділянки</w:t>
            </w:r>
          </w:p>
        </w:tc>
        <w:tc>
          <w:tcPr>
            <w:tcW w:w="1738" w:type="dxa"/>
            <w:gridSpan w:val="2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FC2DAD" w:rsidTr="00850E37">
        <w:tc>
          <w:tcPr>
            <w:tcW w:w="1472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853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Адаменко Степанида Гаврилівна</w:t>
            </w:r>
          </w:p>
        </w:tc>
        <w:tc>
          <w:tcPr>
            <w:tcW w:w="1409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776</w:t>
            </w:r>
          </w:p>
        </w:tc>
        <w:tc>
          <w:tcPr>
            <w:tcW w:w="1738" w:type="dxa"/>
            <w:gridSpan w:val="2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2,3950</w:t>
            </w:r>
          </w:p>
        </w:tc>
      </w:tr>
      <w:tr w:rsidR="00C43A1B" w:rsidRPr="00FC2DAD" w:rsidTr="00850E37">
        <w:tc>
          <w:tcPr>
            <w:tcW w:w="1472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853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Воловик Ганна Яківна</w:t>
            </w:r>
          </w:p>
        </w:tc>
        <w:tc>
          <w:tcPr>
            <w:tcW w:w="1409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87</w:t>
            </w:r>
          </w:p>
        </w:tc>
        <w:tc>
          <w:tcPr>
            <w:tcW w:w="1738" w:type="dxa"/>
            <w:gridSpan w:val="2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2,7708</w:t>
            </w:r>
          </w:p>
        </w:tc>
      </w:tr>
      <w:tr w:rsidR="00C43A1B" w:rsidRPr="00FC2DAD" w:rsidTr="00850E37">
        <w:tc>
          <w:tcPr>
            <w:tcW w:w="1472" w:type="dxa"/>
          </w:tcPr>
          <w:p w:rsidR="00C43A1B" w:rsidRPr="00FC2DAD" w:rsidRDefault="00C43A1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853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Воловик Людмила Василівна</w:t>
            </w:r>
          </w:p>
        </w:tc>
        <w:tc>
          <w:tcPr>
            <w:tcW w:w="1409" w:type="dxa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777</w:t>
            </w:r>
          </w:p>
        </w:tc>
        <w:tc>
          <w:tcPr>
            <w:tcW w:w="1738" w:type="dxa"/>
            <w:gridSpan w:val="2"/>
          </w:tcPr>
          <w:p w:rsidR="00C43A1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2,4041</w:t>
            </w:r>
          </w:p>
        </w:tc>
      </w:tr>
      <w:tr w:rsidR="00202C43" w:rsidRPr="00FC2DAD" w:rsidTr="00850E37">
        <w:tc>
          <w:tcPr>
            <w:tcW w:w="1472" w:type="dxa"/>
          </w:tcPr>
          <w:p w:rsidR="00202C43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853" w:type="dxa"/>
          </w:tcPr>
          <w:p w:rsidR="00202C43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Гавриш Ганна Никифорівна</w:t>
            </w:r>
          </w:p>
        </w:tc>
        <w:tc>
          <w:tcPr>
            <w:tcW w:w="1455" w:type="dxa"/>
            <w:gridSpan w:val="2"/>
          </w:tcPr>
          <w:p w:rsidR="00202C43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784</w:t>
            </w:r>
          </w:p>
        </w:tc>
        <w:tc>
          <w:tcPr>
            <w:tcW w:w="1692" w:type="dxa"/>
          </w:tcPr>
          <w:p w:rsidR="00202C43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2,4557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Глущук</w:t>
            </w:r>
            <w:proofErr w:type="spellEnd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Ніна Іванівна</w:t>
            </w:r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775</w:t>
            </w: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2,4429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Глущук</w:t>
            </w:r>
            <w:proofErr w:type="spellEnd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Параска Василівна</w:t>
            </w:r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793</w:t>
            </w: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2,7750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Милосердна Надія </w:t>
            </w:r>
            <w:proofErr w:type="spellStart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Філімонівна</w:t>
            </w:r>
            <w:proofErr w:type="spellEnd"/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78</w:t>
            </w: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2,5913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Хамула Андрій Ількович</w:t>
            </w:r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373</w:t>
            </w: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3,7133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Штепура</w:t>
            </w:r>
            <w:proofErr w:type="spellEnd"/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Марфа Григорівна</w:t>
            </w:r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2,7707</w:t>
            </w:r>
          </w:p>
        </w:tc>
      </w:tr>
      <w:tr w:rsidR="001F4F9B" w:rsidRPr="00FC2DAD" w:rsidTr="00850E37">
        <w:tc>
          <w:tcPr>
            <w:tcW w:w="147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853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455" w:type="dxa"/>
            <w:gridSpan w:val="2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692" w:type="dxa"/>
          </w:tcPr>
          <w:p w:rsidR="001F4F9B" w:rsidRPr="00FC2DAD" w:rsidRDefault="001F4F9B" w:rsidP="00A8676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2DAD">
              <w:rPr>
                <w:rFonts w:ascii="Times New Roman" w:hAnsi="Times New Roman"/>
                <w:sz w:val="20"/>
                <w:szCs w:val="20"/>
                <w:lang w:val="uk-UA"/>
              </w:rPr>
              <w:t>24,3188</w:t>
            </w:r>
          </w:p>
        </w:tc>
      </w:tr>
    </w:tbl>
    <w:p w:rsidR="001A4C7A" w:rsidRPr="00FC2DAD" w:rsidRDefault="001A4C7A" w:rsidP="00A867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2. </w:t>
      </w:r>
      <w:r w:rsidR="007E68C0" w:rsidRPr="00FC2DAD">
        <w:rPr>
          <w:rFonts w:ascii="Times New Roman" w:hAnsi="Times New Roman"/>
          <w:bCs/>
          <w:sz w:val="27"/>
          <w:szCs w:val="27"/>
          <w:lang w:val="uk-UA"/>
        </w:rPr>
        <w:t>ФГ «</w:t>
      </w:r>
      <w:r w:rsidR="001F4F9B" w:rsidRPr="00FC2DAD">
        <w:rPr>
          <w:rFonts w:ascii="Times New Roman" w:hAnsi="Times New Roman"/>
          <w:bCs/>
          <w:sz w:val="27"/>
          <w:szCs w:val="27"/>
          <w:lang w:val="uk-UA"/>
        </w:rPr>
        <w:t>Дружба-Л</w:t>
      </w:r>
      <w:r w:rsidR="007E68C0" w:rsidRPr="00FC2DAD">
        <w:rPr>
          <w:rFonts w:ascii="Times New Roman" w:hAnsi="Times New Roman"/>
          <w:bCs/>
          <w:sz w:val="27"/>
          <w:szCs w:val="27"/>
          <w:lang w:val="uk-UA"/>
        </w:rPr>
        <w:t xml:space="preserve">» 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>виготов</w:t>
      </w:r>
      <w:r w:rsidR="004D3624" w:rsidRPr="00FC2DAD">
        <w:rPr>
          <w:rFonts w:ascii="Times New Roman" w:hAnsi="Times New Roman"/>
          <w:bCs/>
          <w:sz w:val="27"/>
          <w:szCs w:val="27"/>
          <w:lang w:val="uk-UA"/>
        </w:rPr>
        <w:t>ити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4D3624" w:rsidRPr="00FC2DAD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4D3624" w:rsidRPr="00FC2DAD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 xml:space="preserve"> відповідн</w:t>
      </w:r>
      <w:r w:rsidR="004D3624" w:rsidRPr="00FC2DAD">
        <w:rPr>
          <w:rFonts w:ascii="Times New Roman" w:hAnsi="Times New Roman"/>
          <w:bCs/>
          <w:sz w:val="27"/>
          <w:szCs w:val="27"/>
          <w:lang w:val="uk-UA"/>
        </w:rPr>
        <w:t>о до вимог чинного законодавства</w:t>
      </w:r>
      <w:r w:rsidRPr="00FC2DAD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1A4C7A" w:rsidRPr="00FC2DAD" w:rsidRDefault="001A4C7A" w:rsidP="00A867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FC2DAD" w:rsidRDefault="001A4C7A" w:rsidP="00A8676C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FC2DAD">
        <w:rPr>
          <w:rFonts w:ascii="Times New Roman" w:hAnsi="Times New Roman"/>
          <w:bCs/>
          <w:sz w:val="27"/>
          <w:szCs w:val="27"/>
          <w:lang w:val="uk-UA"/>
        </w:rPr>
        <w:t>4</w:t>
      </w:r>
      <w:r w:rsidRPr="00FC2DAD">
        <w:rPr>
          <w:rFonts w:ascii="Times New Roman" w:hAnsi="Times New Roman"/>
          <w:sz w:val="27"/>
          <w:szCs w:val="27"/>
          <w:lang w:val="uk-UA"/>
        </w:rPr>
        <w:t xml:space="preserve">. </w:t>
      </w:r>
      <w:r w:rsidRPr="00FC2DAD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Pr="00FC2DAD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ради з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Pr="00FC2DAD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Pr="00FC2DAD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376828" w:rsidRPr="00FC2DAD" w:rsidRDefault="00376828" w:rsidP="00A8676C">
      <w:pPr>
        <w:pStyle w:val="a4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B52E0B" w:rsidRPr="00B91655" w:rsidRDefault="001A4C7A" w:rsidP="00402717">
      <w:pPr>
        <w:pStyle w:val="a4"/>
        <w:tabs>
          <w:tab w:val="left" w:pos="1230"/>
        </w:tabs>
        <w:ind w:left="0" w:right="-143" w:firstLine="0"/>
        <w:jc w:val="center"/>
      </w:pPr>
      <w:r w:rsidRPr="00FC2DAD">
        <w:rPr>
          <w:sz w:val="27"/>
          <w:szCs w:val="27"/>
        </w:rPr>
        <w:t>Міський  голова                                    С.Волинський</w:t>
      </w:r>
      <w:bookmarkStart w:id="0" w:name="_GoBack"/>
      <w:bookmarkEnd w:id="0"/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FC2DAD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1F4F9B"/>
    <w:rsid w:val="00202C43"/>
    <w:rsid w:val="00256734"/>
    <w:rsid w:val="00297B13"/>
    <w:rsid w:val="002A3FEC"/>
    <w:rsid w:val="00317446"/>
    <w:rsid w:val="00334FB5"/>
    <w:rsid w:val="00376828"/>
    <w:rsid w:val="00385534"/>
    <w:rsid w:val="003914DE"/>
    <w:rsid w:val="00402717"/>
    <w:rsid w:val="00473243"/>
    <w:rsid w:val="004D3624"/>
    <w:rsid w:val="005763B9"/>
    <w:rsid w:val="005A0493"/>
    <w:rsid w:val="00606D34"/>
    <w:rsid w:val="006C2F6B"/>
    <w:rsid w:val="006D7638"/>
    <w:rsid w:val="006F5B6A"/>
    <w:rsid w:val="00773856"/>
    <w:rsid w:val="007E68C0"/>
    <w:rsid w:val="0081342E"/>
    <w:rsid w:val="00850E37"/>
    <w:rsid w:val="00870D21"/>
    <w:rsid w:val="0087494E"/>
    <w:rsid w:val="008A3AE8"/>
    <w:rsid w:val="008D6670"/>
    <w:rsid w:val="009252FB"/>
    <w:rsid w:val="00956534"/>
    <w:rsid w:val="00A8676C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F05318"/>
    <w:rsid w:val="00F922E0"/>
    <w:rsid w:val="00FA5864"/>
    <w:rsid w:val="00FC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7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243F5-3B12-47FA-ADE3-CDB67724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2021-04-12T05:52:00Z</cp:lastPrinted>
  <dcterms:created xsi:type="dcterms:W3CDTF">2021-03-17T06:49:00Z</dcterms:created>
  <dcterms:modified xsi:type="dcterms:W3CDTF">2021-04-12T05:57:00Z</dcterms:modified>
</cp:coreProperties>
</file>